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11018514" name="05d9e1e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020295" name="05d9e1e0-f78d-11f0-b421-dbd43d0328a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1963870" name="1e4c6d6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5976962" name="1e4c6d60-f78d-11f0-b421-dbd43d0328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1617667" name="37010af0-f78d-11f0-b421-dbd43d0328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6288518" name="37010af0-f78d-11f0-b421-dbd43d0328a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Fensterglas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